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1. Predicted probabilities and marginal effects</w:t>
      </w:r>
    </w:p>
    <w:tbl>
      <w:tblPr>
        <w:tblStyle w:val="TableGrid"/>
        <w:tblW w:w="0" w:type="auto"/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All countries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EMDEs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Advanced economies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Expenditure-led episodes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Revenue-led episodes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without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(0.05)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Marginal effect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0.13**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(0.06)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